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C3E6F44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Прочитайте отрывок повести до слов «— Позвольте мне сегодня пойти в гости...» и самостоятельно заполните таблицу в тетради</w:t>
      </w:r>
    </w:p>
    <w:p w14:paraId="60A8E870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752"/>
        <w:gridCol w:w="2637"/>
      </w:tblGrid>
      <w:tr w14:paraId="06995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58495CD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Прилучино</w:t>
            </w:r>
          </w:p>
        </w:tc>
        <w:tc>
          <w:tcPr>
            <w:tcW w:w="4261" w:type="dxa"/>
          </w:tcPr>
          <w:p w14:paraId="3DF210A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Тугилово</w:t>
            </w:r>
          </w:p>
        </w:tc>
      </w:tr>
      <w:tr w14:paraId="37694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</w:tcPr>
          <w:p w14:paraId="6F20AD7F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Как звали хозяина данного имения?</w:t>
            </w:r>
          </w:p>
        </w:tc>
      </w:tr>
      <w:tr w14:paraId="5880B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6CD684B4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11CD3423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29C1F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</w:tcPr>
          <w:p w14:paraId="02761AC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Финансовое положение, стиль жизни, основное занятие</w:t>
            </w:r>
          </w:p>
        </w:tc>
      </w:tr>
      <w:tr w14:paraId="00B6F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7BF1E93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53707943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6F8D0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</w:tcPr>
          <w:p w14:paraId="0862EC74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Характер</w:t>
            </w:r>
          </w:p>
        </w:tc>
      </w:tr>
      <w:tr w14:paraId="7B337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0216658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556ACEC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462D5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</w:tcPr>
          <w:p w14:paraId="60F8458C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Отношение друг к другу</w:t>
            </w:r>
          </w:p>
        </w:tc>
      </w:tr>
      <w:tr w14:paraId="58A36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8E21FBA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6AD9262F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24275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</w:tcPr>
          <w:p w14:paraId="699D7AE2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Дети</w:t>
            </w:r>
          </w:p>
        </w:tc>
      </w:tr>
      <w:tr w14:paraId="150B1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1E7748F3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6E45FD11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702C5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</w:tcPr>
          <w:p w14:paraId="3CBF024E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Образование детей, основные занятия</w:t>
            </w:r>
          </w:p>
        </w:tc>
      </w:tr>
      <w:tr w14:paraId="65385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6819D383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389C4ABE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</w:tbl>
    <w:p w14:paraId="4EDEBEF7">
      <w:pPr>
        <w:rPr>
          <w:rFonts w:hint="default" w:ascii="Times New Roman" w:hAnsi="Times New Roman" w:cs="Times New Roman"/>
          <w:sz w:val="24"/>
          <w:szCs w:val="24"/>
        </w:rPr>
      </w:pPr>
    </w:p>
    <w:p w14:paraId="7485FF84">
      <w:pPr>
        <w:rPr>
          <w:lang w:val="en-US"/>
        </w:rPr>
      </w:pPr>
    </w:p>
    <w:p w14:paraId="20EDF98F">
      <w:pPr>
        <w:rPr>
          <w:lang w:val="en-US"/>
        </w:rPr>
      </w:pPr>
    </w:p>
    <w:p w14:paraId="162EF143">
      <w:pPr>
        <w:rPr>
          <w:lang w:val="en-US"/>
        </w:rPr>
      </w:pPr>
      <w:bookmarkStart w:id="0" w:name="_GoBack"/>
      <w:bookmarkEnd w:id="0"/>
    </w:p>
    <w:p w14:paraId="4E960208">
      <w:pPr>
        <w:rPr>
          <w:lang w:val="en-US"/>
        </w:rPr>
      </w:pPr>
    </w:p>
    <w:p w14:paraId="6E776BE0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Прочитайте отрывок повести до слов «— Позвольте мне сегодня пойти в гости...» и самостоятельно заполните таблицу в тетради</w:t>
      </w:r>
    </w:p>
    <w:p w14:paraId="3B47CB90">
      <w:pPr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2"/>
        <w:gridCol w:w="2637"/>
      </w:tblGrid>
      <w:tr w14:paraId="19CBC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75797551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Прилучино</w:t>
            </w:r>
          </w:p>
        </w:tc>
        <w:tc>
          <w:tcPr>
            <w:tcW w:w="4261" w:type="dxa"/>
          </w:tcPr>
          <w:p w14:paraId="554FBA58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Тугилово</w:t>
            </w:r>
          </w:p>
        </w:tc>
      </w:tr>
      <w:tr w14:paraId="04B29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42218E7A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Как звали хозяина данного имения?</w:t>
            </w:r>
          </w:p>
        </w:tc>
      </w:tr>
      <w:tr w14:paraId="3875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216B9E2C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1566F3A2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255D9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56A5C07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Финансовое положение, стиль жизни, основное занятие</w:t>
            </w:r>
          </w:p>
        </w:tc>
      </w:tr>
      <w:tr w14:paraId="4389A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B67530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79F50D8F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41F34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5A429F8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Характер</w:t>
            </w:r>
          </w:p>
        </w:tc>
      </w:tr>
      <w:tr w14:paraId="7EB94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975501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1B96E75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6006D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3A71BF38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Отношение друг к другу</w:t>
            </w:r>
          </w:p>
        </w:tc>
      </w:tr>
      <w:tr w14:paraId="6A325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867661E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00BE4C4A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15FC2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1F50634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Дети</w:t>
            </w:r>
          </w:p>
        </w:tc>
      </w:tr>
      <w:tr w14:paraId="5A45F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F1EED86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1FD25531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2E57F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41C81F4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Образование детей, основные занятия</w:t>
            </w:r>
          </w:p>
        </w:tc>
      </w:tr>
      <w:tr w14:paraId="355EB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6A816CC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0BCEF5D9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</w:tbl>
    <w:p w14:paraId="789A6A02">
      <w:pPr>
        <w:rPr>
          <w:rFonts w:hint="default" w:ascii="Times New Roman" w:hAnsi="Times New Roman" w:cs="Times New Roman"/>
          <w:sz w:val="24"/>
          <w:szCs w:val="24"/>
        </w:rPr>
      </w:pPr>
    </w:p>
    <w:p w14:paraId="300AEE12">
      <w:pPr>
        <w:rPr>
          <w:lang w:val="en-US"/>
        </w:rPr>
      </w:pPr>
    </w:p>
    <w:p w14:paraId="720A0A01">
      <w:pPr>
        <w:rPr>
          <w:lang w:val="en-US"/>
        </w:rPr>
      </w:pPr>
    </w:p>
    <w:p w14:paraId="08AE7546">
      <w:pPr>
        <w:rPr>
          <w:lang w:val="en-US"/>
        </w:rPr>
      </w:pPr>
    </w:p>
    <w:p w14:paraId="7FDD7497">
      <w:pPr>
        <w:rPr>
          <w:lang w:val="en-US"/>
        </w:rPr>
      </w:pPr>
    </w:p>
    <w:p w14:paraId="3E519699">
      <w:pPr>
        <w:rPr>
          <w:lang w:val="en-US"/>
        </w:rPr>
      </w:pPr>
    </w:p>
    <w:p w14:paraId="25B12CCB">
      <w:pPr>
        <w:rPr>
          <w:lang w:val="en-US"/>
        </w:rPr>
      </w:pPr>
    </w:p>
    <w:p w14:paraId="2EFC62FA">
      <w:pPr>
        <w:rPr>
          <w:lang w:val="en-US"/>
        </w:rPr>
      </w:pPr>
    </w:p>
    <w:p w14:paraId="7571844D">
      <w:pPr>
        <w:rPr>
          <w:lang w:val="en-US"/>
        </w:rPr>
      </w:pPr>
    </w:p>
    <w:p w14:paraId="14B2566F">
      <w:pPr>
        <w:rPr>
          <w:lang w:val="en-US"/>
        </w:rPr>
      </w:pPr>
    </w:p>
    <w:p w14:paraId="46908ED5">
      <w:pPr>
        <w:rPr>
          <w:lang w:val="en-US"/>
        </w:rPr>
      </w:pPr>
    </w:p>
    <w:p w14:paraId="5665A87C">
      <w:pPr>
        <w:rPr>
          <w:lang w:val="en-US"/>
        </w:rPr>
      </w:pPr>
    </w:p>
    <w:p w14:paraId="034A60CA">
      <w:pPr>
        <w:rPr>
          <w:lang w:val="en-US"/>
        </w:rPr>
      </w:pPr>
    </w:p>
    <w:p w14:paraId="36818EDA">
      <w:pPr>
        <w:rPr>
          <w:lang w:val="en-US"/>
        </w:rPr>
      </w:pPr>
    </w:p>
    <w:p w14:paraId="55915880">
      <w:pPr>
        <w:rPr>
          <w:lang w:val="en-US"/>
        </w:rPr>
      </w:pPr>
    </w:p>
    <w:p w14:paraId="160A13AA">
      <w:pPr>
        <w:rPr>
          <w:lang w:val="en-US"/>
        </w:rPr>
      </w:pPr>
    </w:p>
    <w:p w14:paraId="6ABDF745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Прочитайте отрывок повести до слов «— Позвольте мне сегодня пойти в гости...» и самостоятельно заполните таблицу в тетради</w:t>
      </w:r>
    </w:p>
    <w:p w14:paraId="3700E735">
      <w:pPr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2"/>
        <w:gridCol w:w="2637"/>
      </w:tblGrid>
      <w:tr w14:paraId="7CAD1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070C1A2C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Прилучино</w:t>
            </w:r>
          </w:p>
        </w:tc>
        <w:tc>
          <w:tcPr>
            <w:tcW w:w="4261" w:type="dxa"/>
          </w:tcPr>
          <w:p w14:paraId="49F8658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Тугилово</w:t>
            </w:r>
          </w:p>
        </w:tc>
      </w:tr>
      <w:tr w14:paraId="3AB0B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23B0D6A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Как звали хозяина данного имения?</w:t>
            </w:r>
          </w:p>
        </w:tc>
      </w:tr>
      <w:tr w14:paraId="4CAAA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50BB6B58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1E218A5E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3F392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20511C27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Финансовое положение, стиль жизни, основное занятие</w:t>
            </w:r>
          </w:p>
        </w:tc>
      </w:tr>
      <w:tr w14:paraId="36150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02DE6C9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5B405D62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4DBCB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6D1E7D9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Характер</w:t>
            </w:r>
          </w:p>
        </w:tc>
      </w:tr>
      <w:tr w14:paraId="68F50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608FE7C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6589EA8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4AE44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79F3A221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Отношение друг к другу</w:t>
            </w:r>
          </w:p>
        </w:tc>
      </w:tr>
      <w:tr w14:paraId="46BF8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8303408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3493F587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0777F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354415DF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Дети</w:t>
            </w:r>
          </w:p>
        </w:tc>
      </w:tr>
      <w:tr w14:paraId="39ED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51590761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37252174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5F05C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218B9F3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Образование детей, основные занятия</w:t>
            </w:r>
          </w:p>
        </w:tc>
      </w:tr>
      <w:tr w14:paraId="664A8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15EFA654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75D5DAC4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</w:tbl>
    <w:p w14:paraId="5B52205F">
      <w:pPr>
        <w:rPr>
          <w:rFonts w:hint="default" w:ascii="Times New Roman" w:hAnsi="Times New Roman" w:cs="Times New Roman"/>
          <w:sz w:val="24"/>
          <w:szCs w:val="24"/>
        </w:rPr>
      </w:pPr>
    </w:p>
    <w:p w14:paraId="54691267">
      <w:pPr>
        <w:rPr>
          <w:lang w:val="en-US"/>
        </w:rPr>
      </w:pPr>
    </w:p>
    <w:p w14:paraId="05C36107">
      <w:pPr>
        <w:rPr>
          <w:lang w:val="en-US"/>
        </w:rPr>
      </w:pPr>
    </w:p>
    <w:p w14:paraId="73729A01">
      <w:pPr>
        <w:rPr>
          <w:lang w:val="en-US"/>
        </w:rPr>
      </w:pPr>
    </w:p>
    <w:p w14:paraId="6B8FFEEB">
      <w:pPr>
        <w:rPr>
          <w:lang w:val="en-US"/>
        </w:rPr>
      </w:pPr>
    </w:p>
    <w:p w14:paraId="12DE9528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Прочитайте отрывок повести до слов «— Позвольте мне сегодня пойти в гости...» и самостоятельно заполните таблицу в тетради</w:t>
      </w:r>
    </w:p>
    <w:p w14:paraId="5AC2BD86">
      <w:pPr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2"/>
        <w:gridCol w:w="2637"/>
      </w:tblGrid>
      <w:tr w14:paraId="768E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2D51B353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Прилучино</w:t>
            </w:r>
          </w:p>
        </w:tc>
        <w:tc>
          <w:tcPr>
            <w:tcW w:w="4261" w:type="dxa"/>
          </w:tcPr>
          <w:p w14:paraId="15112334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Тугилово</w:t>
            </w:r>
          </w:p>
        </w:tc>
      </w:tr>
      <w:tr w14:paraId="01198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3222A409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Как звали хозяина данного имения?</w:t>
            </w:r>
          </w:p>
        </w:tc>
      </w:tr>
      <w:tr w14:paraId="710FD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2FC4BEFB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4A50A9E4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49AE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542CF454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Финансовое положение, стиль жизни, основное занятие</w:t>
            </w:r>
          </w:p>
        </w:tc>
      </w:tr>
      <w:tr w14:paraId="29218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10D82FDC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2338C5D1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5DC9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50C05724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Характер</w:t>
            </w:r>
          </w:p>
        </w:tc>
      </w:tr>
      <w:tr w14:paraId="74DCC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601E80F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2B0A4499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4C70C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366AD161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Отношение друг к другу</w:t>
            </w:r>
          </w:p>
        </w:tc>
      </w:tr>
      <w:tr w14:paraId="75D70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6D460845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3A137E17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6B4C8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764846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Дети</w:t>
            </w:r>
          </w:p>
        </w:tc>
      </w:tr>
      <w:tr w14:paraId="20717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674E51AB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48E10C4F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7639F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6B37B484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Образование детей, основные занятия</w:t>
            </w:r>
          </w:p>
        </w:tc>
      </w:tr>
      <w:tr w14:paraId="403C6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1301F3C2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261" w:type="dxa"/>
          </w:tcPr>
          <w:p w14:paraId="5DEA7055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</w:tbl>
    <w:p w14:paraId="2E58B8D6">
      <w:pPr>
        <w:rPr>
          <w:rFonts w:hint="default" w:ascii="Times New Roman" w:hAnsi="Times New Roman" w:cs="Times New Roman"/>
          <w:sz w:val="24"/>
          <w:szCs w:val="24"/>
        </w:rPr>
      </w:pPr>
    </w:p>
    <w:p w14:paraId="01D8033C">
      <w:pPr>
        <w:rPr>
          <w:lang w:val="en-US"/>
        </w:rPr>
      </w:pPr>
    </w:p>
    <w:p w14:paraId="5E00C9D6">
      <w:pPr>
        <w:rPr>
          <w:lang w:val="en-US"/>
        </w:rPr>
      </w:pPr>
    </w:p>
    <w:sectPr>
      <w:pgSz w:w="11906" w:h="16838"/>
      <w:pgMar w:top="567" w:right="567" w:bottom="567" w:left="567" w:header="720" w:footer="720" w:gutter="0"/>
      <w:cols w:equalWidth="0" w:num="2">
        <w:col w:w="5173" w:space="425"/>
        <w:col w:w="5173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28CA248D"/>
    <w:rsid w:val="3D2E204C"/>
    <w:rsid w:val="59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nhideWhenUsed="0" w:uiPriority="0" w:semiHidden="0" w:name="Table Classic 4"/>
    <w:lsdException w:qFormat="1" w:unhideWhenUsed="0" w:uiPriority="0" w:semiHidden="0" w:name="Table Colorful 1"/>
    <w:lsdException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uiPriority w:val="0"/>
    <w:rPr>
      <w:rFonts w:ascii="Courier New" w:hAnsi="Courier New" w:cs="Courier New"/>
    </w:rPr>
  </w:style>
  <w:style w:type="character" w:styleId="14">
    <w:name w:val="FollowedHyperlink"/>
    <w:basedOn w:val="11"/>
    <w:uiPriority w:val="0"/>
    <w:rPr>
      <w:color w:val="800080"/>
      <w:u w:val="single"/>
    </w:rPr>
  </w:style>
  <w:style w:type="character" w:styleId="15">
    <w:name w:val="footnote reference"/>
    <w:basedOn w:val="11"/>
    <w:uiPriority w:val="0"/>
    <w:rPr>
      <w:vertAlign w:val="superscript"/>
    </w:rPr>
  </w:style>
  <w:style w:type="character" w:styleId="16">
    <w:name w:val="annotation reference"/>
    <w:basedOn w:val="11"/>
    <w:uiPriority w:val="0"/>
    <w:rPr>
      <w:sz w:val="21"/>
      <w:szCs w:val="21"/>
    </w:rPr>
  </w:style>
  <w:style w:type="character" w:styleId="17">
    <w:name w:val="endnote reference"/>
    <w:basedOn w:val="11"/>
    <w:uiPriority w:val="0"/>
    <w:rPr>
      <w:vertAlign w:val="superscript"/>
    </w:rPr>
  </w:style>
  <w:style w:type="character" w:styleId="18">
    <w:name w:val="HTML Acronym"/>
    <w:basedOn w:val="11"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uiPriority w:val="0"/>
    <w:rPr>
      <w:color w:val="0000FF"/>
      <w:u w:val="single"/>
    </w:rPr>
  </w:style>
  <w:style w:type="character" w:styleId="21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uiPriority w:val="0"/>
  </w:style>
  <w:style w:type="character" w:styleId="24">
    <w:name w:val="line number"/>
    <w:basedOn w:val="11"/>
    <w:uiPriority w:val="0"/>
  </w:style>
  <w:style w:type="character" w:styleId="25">
    <w:name w:val="HTML Definition"/>
    <w:basedOn w:val="11"/>
    <w:uiPriority w:val="0"/>
    <w:rPr>
      <w:i/>
      <w:iCs/>
    </w:rPr>
  </w:style>
  <w:style w:type="character" w:styleId="26">
    <w:name w:val="HTML Variable"/>
    <w:basedOn w:val="11"/>
    <w:uiPriority w:val="0"/>
    <w:rPr>
      <w:i/>
      <w:iCs/>
    </w:rPr>
  </w:style>
  <w:style w:type="character" w:styleId="27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uiPriority w:val="0"/>
    <w:rPr>
      <w:i/>
      <w:iCs/>
    </w:rPr>
  </w:style>
  <w:style w:type="paragraph" w:styleId="30">
    <w:name w:val="Balloon Text"/>
    <w:basedOn w:val="1"/>
    <w:uiPriority w:val="0"/>
    <w:rPr>
      <w:sz w:val="16"/>
      <w:szCs w:val="16"/>
    </w:rPr>
  </w:style>
  <w:style w:type="paragraph" w:styleId="31">
    <w:name w:val="List 5"/>
    <w:basedOn w:val="1"/>
    <w:uiPriority w:val="0"/>
    <w:pPr>
      <w:ind w:left="1800" w:hanging="360"/>
    </w:pPr>
  </w:style>
  <w:style w:type="paragraph" w:styleId="32">
    <w:name w:val="List Continue"/>
    <w:basedOn w:val="1"/>
    <w:uiPriority w:val="0"/>
    <w:pPr>
      <w:spacing w:after="120"/>
      <w:ind w:left="360"/>
    </w:pPr>
  </w:style>
  <w:style w:type="paragraph" w:styleId="33">
    <w:name w:val="Body Text 2"/>
    <w:basedOn w:val="1"/>
    <w:uiPriority w:val="0"/>
    <w:pPr>
      <w:spacing w:after="120" w:line="480" w:lineRule="auto"/>
    </w:pPr>
  </w:style>
  <w:style w:type="paragraph" w:styleId="34">
    <w:name w:val="List Number 5"/>
    <w:basedOn w:val="1"/>
    <w:uiPriority w:val="0"/>
    <w:pPr>
      <w:numPr>
        <w:ilvl w:val="0"/>
        <w:numId w:val="1"/>
      </w:numPr>
    </w:pPr>
  </w:style>
  <w:style w:type="paragraph" w:styleId="35">
    <w:name w:val="Closing"/>
    <w:basedOn w:val="1"/>
    <w:uiPriority w:val="0"/>
    <w:pPr>
      <w:ind w:left="4320"/>
    </w:pPr>
  </w:style>
  <w:style w:type="paragraph" w:styleId="36">
    <w:name w:val="Normal Indent"/>
    <w:basedOn w:val="1"/>
    <w:uiPriority w:val="0"/>
    <w:pPr>
      <w:ind w:left="708"/>
    </w:pPr>
  </w:style>
  <w:style w:type="paragraph" w:styleId="37">
    <w:name w:val="envelope return"/>
    <w:basedOn w:val="1"/>
    <w:uiPriority w:val="0"/>
    <w:rPr>
      <w:rFonts w:ascii="Arial" w:hAnsi="Arial" w:cs="Arial"/>
      <w:sz w:val="20"/>
    </w:rPr>
  </w:style>
  <w:style w:type="paragraph" w:styleId="38">
    <w:name w:val="Plain Text"/>
    <w:basedOn w:val="1"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uiPriority w:val="0"/>
    <w:pPr>
      <w:jc w:val="left"/>
    </w:pPr>
  </w:style>
  <w:style w:type="paragraph" w:styleId="43">
    <w:name w:val="index 1"/>
    <w:basedOn w:val="1"/>
    <w:next w:val="1"/>
    <w:uiPriority w:val="0"/>
  </w:style>
  <w:style w:type="paragraph" w:styleId="44">
    <w:name w:val="annotation subject"/>
    <w:basedOn w:val="42"/>
    <w:next w:val="42"/>
    <w:uiPriority w:val="0"/>
    <w:rPr>
      <w:b/>
      <w:bCs/>
    </w:rPr>
  </w:style>
  <w:style w:type="paragraph" w:styleId="45">
    <w:name w:val="Document Map"/>
    <w:basedOn w:val="1"/>
    <w:uiPriority w:val="0"/>
    <w:pPr>
      <w:shd w:val="clear" w:color="auto" w:fill="000080"/>
    </w:pPr>
  </w:style>
  <w:style w:type="paragraph" w:styleId="46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uiPriority w:val="0"/>
    <w:pPr>
      <w:ind w:left="2940" w:leftChars="1400"/>
    </w:pPr>
  </w:style>
  <w:style w:type="paragraph" w:styleId="48">
    <w:name w:val="index 2"/>
    <w:basedOn w:val="1"/>
    <w:next w:val="1"/>
    <w:uiPriority w:val="0"/>
    <w:pPr>
      <w:ind w:left="200" w:leftChars="200"/>
    </w:pPr>
  </w:style>
  <w:style w:type="paragraph" w:styleId="49">
    <w:name w:val="List Number 3"/>
    <w:basedOn w:val="1"/>
    <w:uiPriority w:val="0"/>
    <w:pPr>
      <w:numPr>
        <w:ilvl w:val="0"/>
        <w:numId w:val="2"/>
      </w:numPr>
    </w:pPr>
  </w:style>
  <w:style w:type="paragraph" w:styleId="50">
    <w:name w:val="HTML Address"/>
    <w:basedOn w:val="1"/>
    <w:uiPriority w:val="0"/>
    <w:rPr>
      <w:i/>
      <w:iCs/>
    </w:rPr>
  </w:style>
  <w:style w:type="paragraph" w:styleId="51">
    <w:name w:val="index 7"/>
    <w:basedOn w:val="1"/>
    <w:next w:val="1"/>
    <w:uiPriority w:val="0"/>
    <w:pPr>
      <w:ind w:left="1200" w:leftChars="1200"/>
    </w:pPr>
  </w:style>
  <w:style w:type="paragraph" w:styleId="52">
    <w:name w:val="index 3"/>
    <w:basedOn w:val="1"/>
    <w:next w:val="1"/>
    <w:uiPriority w:val="0"/>
    <w:pPr>
      <w:ind w:left="400" w:leftChars="400"/>
    </w:pPr>
  </w:style>
  <w:style w:type="paragraph" w:styleId="53">
    <w:name w:val="index 5"/>
    <w:basedOn w:val="1"/>
    <w:next w:val="1"/>
    <w:uiPriority w:val="0"/>
    <w:pPr>
      <w:ind w:left="800" w:leftChars="800"/>
    </w:pPr>
  </w:style>
  <w:style w:type="paragraph" w:styleId="54">
    <w:name w:val="index 4"/>
    <w:basedOn w:val="1"/>
    <w:next w:val="1"/>
    <w:uiPriority w:val="0"/>
    <w:pPr>
      <w:ind w:left="600" w:leftChars="600"/>
    </w:pPr>
  </w:style>
  <w:style w:type="paragraph" w:styleId="55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uiPriority w:val="0"/>
    <w:pPr>
      <w:ind w:left="3360" w:leftChars="1600"/>
    </w:pPr>
  </w:style>
  <w:style w:type="paragraph" w:styleId="57">
    <w:name w:val="toc 7"/>
    <w:basedOn w:val="1"/>
    <w:next w:val="1"/>
    <w:uiPriority w:val="0"/>
    <w:pPr>
      <w:ind w:left="2520" w:leftChars="1200"/>
    </w:pPr>
  </w:style>
  <w:style w:type="paragraph" w:styleId="58">
    <w:name w:val="index 6"/>
    <w:basedOn w:val="1"/>
    <w:next w:val="1"/>
    <w:uiPriority w:val="0"/>
    <w:pPr>
      <w:ind w:left="1000" w:leftChars="1000"/>
    </w:pPr>
  </w:style>
  <w:style w:type="paragraph" w:styleId="59">
    <w:name w:val="envelope address"/>
    <w:basedOn w:val="1"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uiPriority w:val="0"/>
    <w:pPr>
      <w:ind w:left="1400" w:leftChars="1400"/>
    </w:pPr>
  </w:style>
  <w:style w:type="paragraph" w:styleId="61">
    <w:name w:val="Body Text"/>
    <w:basedOn w:val="1"/>
    <w:uiPriority w:val="0"/>
    <w:pPr>
      <w:spacing w:after="120"/>
    </w:pPr>
  </w:style>
  <w:style w:type="paragraph" w:styleId="62">
    <w:name w:val="index 9"/>
    <w:basedOn w:val="1"/>
    <w:next w:val="1"/>
    <w:uiPriority w:val="0"/>
    <w:pPr>
      <w:ind w:left="1600" w:leftChars="1600"/>
    </w:pPr>
  </w:style>
  <w:style w:type="paragraph" w:styleId="63">
    <w:name w:val="List Number 4"/>
    <w:basedOn w:val="1"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uiPriority w:val="0"/>
  </w:style>
  <w:style w:type="paragraph" w:styleId="67">
    <w:name w:val="table of authorities"/>
    <w:basedOn w:val="1"/>
    <w:next w:val="1"/>
    <w:uiPriority w:val="0"/>
    <w:pPr>
      <w:ind w:left="420" w:leftChars="200"/>
    </w:pPr>
  </w:style>
  <w:style w:type="paragraph" w:styleId="68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uiPriority w:val="0"/>
    <w:pPr>
      <w:ind w:left="2100" w:leftChars="1000"/>
    </w:pPr>
  </w:style>
  <w:style w:type="paragraph" w:styleId="70">
    <w:name w:val="table of figures"/>
    <w:basedOn w:val="1"/>
    <w:next w:val="1"/>
    <w:uiPriority w:val="0"/>
    <w:pPr>
      <w:ind w:leftChars="200" w:hanging="200" w:hangingChars="200"/>
    </w:pPr>
  </w:style>
  <w:style w:type="paragraph" w:styleId="71">
    <w:name w:val="toc 3"/>
    <w:basedOn w:val="1"/>
    <w:next w:val="1"/>
    <w:uiPriority w:val="0"/>
    <w:pPr>
      <w:ind w:left="840" w:leftChars="400"/>
    </w:pPr>
  </w:style>
  <w:style w:type="paragraph" w:styleId="72">
    <w:name w:val="toc 2"/>
    <w:basedOn w:val="1"/>
    <w:next w:val="1"/>
    <w:uiPriority w:val="0"/>
    <w:pPr>
      <w:ind w:left="420" w:leftChars="200"/>
    </w:pPr>
  </w:style>
  <w:style w:type="paragraph" w:styleId="73">
    <w:name w:val="toc 4"/>
    <w:basedOn w:val="1"/>
    <w:next w:val="1"/>
    <w:uiPriority w:val="0"/>
    <w:pPr>
      <w:ind w:left="1260" w:leftChars="600"/>
    </w:pPr>
  </w:style>
  <w:style w:type="paragraph" w:styleId="74">
    <w:name w:val="toc 5"/>
    <w:basedOn w:val="1"/>
    <w:next w:val="1"/>
    <w:uiPriority w:val="0"/>
    <w:pPr>
      <w:ind w:left="1680" w:leftChars="800"/>
    </w:pPr>
  </w:style>
  <w:style w:type="paragraph" w:styleId="75">
    <w:name w:val="Note Heading"/>
    <w:basedOn w:val="1"/>
    <w:next w:val="1"/>
    <w:uiPriority w:val="0"/>
  </w:style>
  <w:style w:type="paragraph" w:styleId="76">
    <w:name w:val="Date"/>
    <w:basedOn w:val="1"/>
    <w:next w:val="1"/>
    <w:uiPriority w:val="0"/>
  </w:style>
  <w:style w:type="paragraph" w:styleId="77">
    <w:name w:val="List Bullet 5"/>
    <w:basedOn w:val="1"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uiPriority w:val="0"/>
    <w:pPr>
      <w:ind w:firstLine="210"/>
    </w:pPr>
  </w:style>
  <w:style w:type="paragraph" w:styleId="79">
    <w:name w:val="Body Text First Indent 2"/>
    <w:basedOn w:val="80"/>
    <w:uiPriority w:val="0"/>
    <w:pPr>
      <w:ind w:firstLine="210"/>
    </w:pPr>
  </w:style>
  <w:style w:type="paragraph" w:styleId="80">
    <w:name w:val="Body Text Indent"/>
    <w:basedOn w:val="1"/>
    <w:uiPriority w:val="0"/>
    <w:pPr>
      <w:spacing w:after="120"/>
      <w:ind w:left="360"/>
    </w:pPr>
  </w:style>
  <w:style w:type="paragraph" w:styleId="81">
    <w:name w:val="List Bullet 4"/>
    <w:basedOn w:val="1"/>
    <w:uiPriority w:val="0"/>
    <w:pPr>
      <w:numPr>
        <w:ilvl w:val="0"/>
        <w:numId w:val="5"/>
      </w:numPr>
    </w:pPr>
  </w:style>
  <w:style w:type="paragraph" w:styleId="82">
    <w:name w:val="List Bullet"/>
    <w:basedOn w:val="1"/>
    <w:uiPriority w:val="0"/>
    <w:pPr>
      <w:numPr>
        <w:ilvl w:val="0"/>
        <w:numId w:val="6"/>
      </w:numPr>
    </w:pPr>
  </w:style>
  <w:style w:type="paragraph" w:styleId="83">
    <w:name w:val="List Bullet 2"/>
    <w:basedOn w:val="1"/>
    <w:uiPriority w:val="0"/>
    <w:pPr>
      <w:numPr>
        <w:ilvl w:val="0"/>
        <w:numId w:val="7"/>
      </w:numPr>
    </w:pPr>
  </w:style>
  <w:style w:type="paragraph" w:styleId="84">
    <w:name w:val="List Bullet 3"/>
    <w:basedOn w:val="1"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uiPriority w:val="0"/>
    <w:pPr>
      <w:numPr>
        <w:ilvl w:val="0"/>
        <w:numId w:val="9"/>
      </w:numPr>
    </w:pPr>
  </w:style>
  <w:style w:type="paragraph" w:styleId="88">
    <w:name w:val="List Number 2"/>
    <w:basedOn w:val="1"/>
    <w:uiPriority w:val="0"/>
    <w:pPr>
      <w:numPr>
        <w:ilvl w:val="0"/>
        <w:numId w:val="10"/>
      </w:numPr>
    </w:pPr>
  </w:style>
  <w:style w:type="paragraph" w:styleId="89">
    <w:name w:val="List"/>
    <w:basedOn w:val="1"/>
    <w:uiPriority w:val="0"/>
    <w:pPr>
      <w:ind w:left="360" w:hanging="360"/>
    </w:pPr>
  </w:style>
  <w:style w:type="paragraph" w:styleId="90">
    <w:name w:val="Normal (Web)"/>
    <w:basedOn w:val="1"/>
    <w:uiPriority w:val="0"/>
    <w:rPr>
      <w:sz w:val="24"/>
      <w:szCs w:val="24"/>
    </w:rPr>
  </w:style>
  <w:style w:type="paragraph" w:styleId="91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uiPriority w:val="0"/>
    <w:pPr>
      <w:ind w:left="4320"/>
    </w:pPr>
  </w:style>
  <w:style w:type="paragraph" w:styleId="95">
    <w:name w:val="Salutation"/>
    <w:basedOn w:val="1"/>
    <w:next w:val="1"/>
    <w:uiPriority w:val="0"/>
  </w:style>
  <w:style w:type="paragraph" w:styleId="96">
    <w:name w:val="List Continue 2"/>
    <w:basedOn w:val="1"/>
    <w:uiPriority w:val="0"/>
    <w:pPr>
      <w:spacing w:after="120"/>
      <w:ind w:left="720"/>
    </w:pPr>
  </w:style>
  <w:style w:type="paragraph" w:styleId="97">
    <w:name w:val="List Continue 3"/>
    <w:basedOn w:val="1"/>
    <w:uiPriority w:val="0"/>
    <w:pPr>
      <w:spacing w:after="120"/>
      <w:ind w:left="1080"/>
    </w:pPr>
  </w:style>
  <w:style w:type="paragraph" w:styleId="98">
    <w:name w:val="List Continue 4"/>
    <w:basedOn w:val="1"/>
    <w:uiPriority w:val="0"/>
    <w:pPr>
      <w:spacing w:after="120"/>
      <w:ind w:left="1440"/>
    </w:pPr>
  </w:style>
  <w:style w:type="paragraph" w:styleId="99">
    <w:name w:val="List Continue 5"/>
    <w:basedOn w:val="1"/>
    <w:uiPriority w:val="0"/>
    <w:pPr>
      <w:spacing w:after="120"/>
      <w:ind w:left="1800"/>
    </w:pPr>
  </w:style>
  <w:style w:type="paragraph" w:styleId="100">
    <w:name w:val="List 2"/>
    <w:basedOn w:val="1"/>
    <w:uiPriority w:val="0"/>
    <w:pPr>
      <w:ind w:left="720" w:hanging="360"/>
    </w:pPr>
  </w:style>
  <w:style w:type="paragraph" w:styleId="101">
    <w:name w:val="List 3"/>
    <w:basedOn w:val="1"/>
    <w:uiPriority w:val="0"/>
    <w:pPr>
      <w:ind w:left="1080" w:hanging="360"/>
    </w:pPr>
  </w:style>
  <w:style w:type="paragraph" w:styleId="102">
    <w:name w:val="List 4"/>
    <w:basedOn w:val="1"/>
    <w:uiPriority w:val="0"/>
    <w:pPr>
      <w:ind w:left="1440" w:hanging="360"/>
    </w:pPr>
  </w:style>
  <w:style w:type="paragraph" w:styleId="103">
    <w:name w:val="HTML Preformatted"/>
    <w:basedOn w:val="1"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uiPriority w:val="0"/>
    <w:pPr>
      <w:spacing w:after="120"/>
      <w:ind w:left="1440" w:right="1440"/>
    </w:pPr>
  </w:style>
  <w:style w:type="paragraph" w:styleId="105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uiPriority w:val="0"/>
  </w:style>
  <w:style w:type="table" w:styleId="107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2024-12-09T14:02:00Z</dcterms:created>
  <dc:creator>Ксения Комлева</dc:creator>
  <cp:lastModifiedBy>Ксения Комлева</cp:lastModifiedBy>
  <dcterms:modified xsi:type="dcterms:W3CDTF">2025-01-26T13:15:11Z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B49AAC7E20C7481CA172DA9391B2881F_12</vt:lpwstr>
  </property>
</Properties>
</file>